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0B" w:rsidRDefault="00B52E0B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B06CB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06CB8">
        <w:rPr>
          <w:rFonts w:ascii="Times New Roman" w:hAnsi="Times New Roman"/>
          <w:b/>
          <w:bCs/>
          <w:sz w:val="28"/>
          <w:szCs w:val="28"/>
        </w:rPr>
        <w:t>УКРАЇНА</w:t>
      </w:r>
      <w:r w:rsidRPr="00B06CB8">
        <w:rPr>
          <w:rFonts w:ascii="Times New Roman" w:hAnsi="Times New Roman"/>
          <w:sz w:val="28"/>
          <w:szCs w:val="28"/>
        </w:rPr>
        <w:t> </w:t>
      </w:r>
    </w:p>
    <w:p w:rsidR="001A4C7A" w:rsidRPr="00B06CB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B06CB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B06CB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B06CB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B06CB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6CB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B06CB8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06CB8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A4C7A" w:rsidRPr="00B06CB8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8"/>
          <w:szCs w:val="28"/>
        </w:rPr>
      </w:pPr>
    </w:p>
    <w:p w:rsidR="00FB5CAD" w:rsidRDefault="00FB5CAD" w:rsidP="00FB5C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5</w:t>
      </w:r>
      <w:r>
        <w:rPr>
          <w:rFonts w:ascii="Times New Roman" w:hAnsi="Times New Roman"/>
          <w:b/>
          <w:sz w:val="27"/>
          <w:szCs w:val="27"/>
          <w:lang w:val="uk-UA"/>
        </w:rPr>
        <w:t>3</w:t>
      </w:r>
      <w:r>
        <w:rPr>
          <w:rFonts w:ascii="Times New Roman" w:hAnsi="Times New Roman"/>
          <w:b/>
          <w:sz w:val="27"/>
          <w:szCs w:val="27"/>
          <w:lang w:val="uk-UA"/>
        </w:rPr>
        <w:t>-10-8/7</w:t>
      </w:r>
      <w:r>
        <w:rPr>
          <w:rFonts w:ascii="Times New Roman" w:hAnsi="Times New Roman"/>
          <w:b/>
          <w:sz w:val="27"/>
          <w:szCs w:val="27"/>
          <w:lang w:val="uk-UA"/>
        </w:rPr>
        <w:t>30</w:t>
      </w:r>
    </w:p>
    <w:p w:rsidR="00FB5CAD" w:rsidRDefault="00FB5CAD" w:rsidP="00FB5C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травня 2021 р.                                                                  10 сесія 8 скликання </w:t>
      </w:r>
    </w:p>
    <w:p w:rsidR="001A4C7A" w:rsidRPr="00B06CB8" w:rsidRDefault="001A4C7A" w:rsidP="00FB5C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B06CB8" w:rsidRDefault="001A4C7A" w:rsidP="00FB5C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B06CB8" w:rsidRDefault="001A4C7A" w:rsidP="00FB5C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B06CB8" w:rsidRDefault="001A4C7A" w:rsidP="00FB5C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>встановлення</w:t>
      </w:r>
      <w:r w:rsidR="00B06CB8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</w:t>
      </w: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 xml:space="preserve"> меж земельної ділянки в</w:t>
      </w:r>
    </w:p>
    <w:p w:rsidR="001A4C7A" w:rsidRPr="00B06CB8" w:rsidRDefault="001A4C7A" w:rsidP="00FB5C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860E5C">
        <w:rPr>
          <w:rFonts w:ascii="Times New Roman" w:hAnsi="Times New Roman"/>
          <w:b/>
          <w:bCs/>
          <w:sz w:val="28"/>
          <w:szCs w:val="28"/>
          <w:lang w:val="uk-UA"/>
        </w:rPr>
        <w:t>Любін</w:t>
      </w:r>
      <w:proofErr w:type="spellEnd"/>
      <w:r w:rsidR="00D71D20">
        <w:rPr>
          <w:rFonts w:ascii="Times New Roman" w:hAnsi="Times New Roman"/>
          <w:b/>
          <w:bCs/>
          <w:sz w:val="28"/>
          <w:szCs w:val="28"/>
          <w:lang w:val="uk-UA"/>
        </w:rPr>
        <w:t xml:space="preserve"> С.</w:t>
      </w:r>
      <w:r w:rsidR="00860E5C">
        <w:rPr>
          <w:rFonts w:ascii="Times New Roman" w:hAnsi="Times New Roman"/>
          <w:b/>
          <w:bCs/>
          <w:sz w:val="28"/>
          <w:szCs w:val="28"/>
          <w:lang w:val="uk-UA"/>
        </w:rPr>
        <w:t>І</w:t>
      </w: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B06CB8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FB5CAD" w:rsidRDefault="001A4C7A" w:rsidP="00FB5CAD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1A4C7A" w:rsidRPr="00B06CB8" w:rsidRDefault="001A4C7A" w:rsidP="00FB5CAD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6CB8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</w:t>
      </w:r>
      <w:r w:rsidR="006A33A2" w:rsidRPr="006A33A2">
        <w:rPr>
          <w:lang w:val="uk-UA"/>
        </w:rPr>
        <w:t xml:space="preserve"> </w:t>
      </w:r>
      <w:proofErr w:type="spellStart"/>
      <w:r w:rsidR="00860E5C">
        <w:rPr>
          <w:rFonts w:ascii="Times New Roman" w:hAnsi="Times New Roman"/>
          <w:bCs/>
          <w:sz w:val="28"/>
          <w:szCs w:val="28"/>
          <w:lang w:val="uk-UA"/>
        </w:rPr>
        <w:t>Любін</w:t>
      </w:r>
      <w:proofErr w:type="spellEnd"/>
      <w:r w:rsidR="00860E5C">
        <w:rPr>
          <w:rFonts w:ascii="Times New Roman" w:hAnsi="Times New Roman"/>
          <w:bCs/>
          <w:sz w:val="28"/>
          <w:szCs w:val="28"/>
          <w:lang w:val="uk-UA"/>
        </w:rPr>
        <w:t xml:space="preserve"> Світлані Іванівні</w:t>
      </w:r>
      <w:r w:rsidR="006A33A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06CB8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розроблення технічної документації із землеустрою, щодо встановлення </w:t>
      </w:r>
      <w:r w:rsidR="00B06CB8" w:rsidRPr="00B06CB8">
        <w:rPr>
          <w:rFonts w:ascii="Times New Roman" w:hAnsi="Times New Roman"/>
          <w:sz w:val="28"/>
          <w:szCs w:val="28"/>
          <w:lang w:val="uk-UA"/>
        </w:rPr>
        <w:t xml:space="preserve">(відновлення) </w:t>
      </w:r>
      <w:r w:rsidRPr="00B06CB8">
        <w:rPr>
          <w:rFonts w:ascii="Times New Roman" w:hAnsi="Times New Roman"/>
          <w:sz w:val="28"/>
          <w:szCs w:val="28"/>
          <w:lang w:val="uk-UA"/>
        </w:rPr>
        <w:t>меж земельної ділянки в натурі (на місцевості),</w:t>
      </w:r>
      <w:r w:rsidR="00B06CB8">
        <w:rPr>
          <w:rFonts w:ascii="Times New Roman" w:hAnsi="Times New Roman"/>
          <w:sz w:val="28"/>
          <w:szCs w:val="28"/>
          <w:lang w:val="uk-UA"/>
        </w:rPr>
        <w:t xml:space="preserve"> керуючись ст.ст</w:t>
      </w:r>
      <w:r w:rsidR="0087494E" w:rsidRPr="00B06CB8">
        <w:rPr>
          <w:rFonts w:ascii="Times New Roman" w:hAnsi="Times New Roman"/>
          <w:sz w:val="28"/>
          <w:szCs w:val="28"/>
          <w:lang w:val="uk-UA"/>
        </w:rPr>
        <w:t xml:space="preserve">.12, 40, 118,121 </w:t>
      </w:r>
      <w:r w:rsidR="0087494E" w:rsidRPr="00B06CB8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B52E0B" w:rsidRPr="00B06CB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7494E" w:rsidRPr="00B06C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06CB8">
        <w:rPr>
          <w:rFonts w:ascii="Times New Roman" w:hAnsi="Times New Roman"/>
          <w:sz w:val="28"/>
          <w:szCs w:val="28"/>
          <w:lang w:val="uk-UA"/>
        </w:rPr>
        <w:t>ст.</w:t>
      </w:r>
      <w:r w:rsidR="0087494E" w:rsidRPr="00B06CB8">
        <w:rPr>
          <w:rFonts w:ascii="Times New Roman" w:hAnsi="Times New Roman"/>
          <w:sz w:val="28"/>
          <w:szCs w:val="28"/>
          <w:lang w:val="uk-UA"/>
        </w:rPr>
        <w:t>ст.8,19,22,25 Закону України «</w:t>
      </w:r>
      <w:r w:rsidR="00B52E0B" w:rsidRPr="00B06CB8">
        <w:rPr>
          <w:rFonts w:ascii="Times New Roman" w:hAnsi="Times New Roman"/>
          <w:sz w:val="28"/>
          <w:szCs w:val="28"/>
          <w:lang w:val="uk-UA"/>
        </w:rPr>
        <w:t>Про землеустрій»</w:t>
      </w:r>
      <w:r w:rsidR="00B06CB8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B06CB8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DA238C" w:rsidRPr="00B06CB8">
        <w:rPr>
          <w:sz w:val="28"/>
          <w:szCs w:val="28"/>
          <w:lang w:val="uk-UA"/>
        </w:rPr>
        <w:t xml:space="preserve"> </w:t>
      </w:r>
      <w:r w:rsidR="00DA238C" w:rsidRPr="00B06CB8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B06CB8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B06CB8" w:rsidRPr="00FB5CAD" w:rsidRDefault="00B06CB8" w:rsidP="00FB5CAD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EB7A0F" w:rsidRDefault="00B06CB8" w:rsidP="00FB5C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технічної документації із землеустрою щодо</w:t>
      </w:r>
      <w:r w:rsidR="001A4C7A" w:rsidRPr="00B06CB8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06CB8">
        <w:rPr>
          <w:rFonts w:ascii="Times New Roman" w:hAnsi="Times New Roman"/>
          <w:sz w:val="28"/>
          <w:szCs w:val="28"/>
          <w:lang w:val="uk-UA"/>
        </w:rPr>
        <w:t xml:space="preserve">(відновлення) </w:t>
      </w:r>
      <w:r w:rsidR="001A4C7A" w:rsidRPr="00B06CB8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B52E0B" w:rsidRPr="00B06C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6734" w:rsidRPr="00B06CB8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7B2096" w:rsidRPr="00B06CB8">
        <w:rPr>
          <w:sz w:val="28"/>
          <w:szCs w:val="28"/>
          <w:lang w:val="uk-UA"/>
        </w:rPr>
        <w:t xml:space="preserve"> </w:t>
      </w:r>
      <w:proofErr w:type="spellStart"/>
      <w:r w:rsidR="00860E5C" w:rsidRPr="00860E5C">
        <w:rPr>
          <w:rFonts w:ascii="Times New Roman" w:hAnsi="Times New Roman"/>
          <w:bCs/>
          <w:sz w:val="28"/>
          <w:szCs w:val="28"/>
          <w:lang w:val="uk-UA"/>
        </w:rPr>
        <w:t>Любін</w:t>
      </w:r>
      <w:proofErr w:type="spellEnd"/>
      <w:r w:rsidR="00860E5C" w:rsidRPr="00860E5C">
        <w:rPr>
          <w:rFonts w:ascii="Times New Roman" w:hAnsi="Times New Roman"/>
          <w:bCs/>
          <w:sz w:val="28"/>
          <w:szCs w:val="28"/>
          <w:lang w:val="uk-UA"/>
        </w:rPr>
        <w:t xml:space="preserve"> Світлані Іванівні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</w:t>
      </w:r>
      <w:r w:rsidR="006A33A2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860E5C">
        <w:rPr>
          <w:rFonts w:ascii="Times New Roman" w:hAnsi="Times New Roman"/>
          <w:bCs/>
          <w:sz w:val="28"/>
          <w:szCs w:val="28"/>
          <w:lang w:val="uk-UA"/>
        </w:rPr>
        <w:t>58</w:t>
      </w:r>
      <w:r w:rsidR="006A33A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га, в тому числі: </w:t>
      </w:r>
    </w:p>
    <w:p w:rsidR="001A4C7A" w:rsidRDefault="00EB7A0F" w:rsidP="00FB5C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 –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394D" w:rsidRPr="00B06CB8">
        <w:rPr>
          <w:rFonts w:ascii="Times New Roman" w:hAnsi="Times New Roman"/>
          <w:bCs/>
          <w:sz w:val="28"/>
          <w:szCs w:val="28"/>
          <w:lang w:val="uk-UA"/>
        </w:rPr>
        <w:t>0,</w:t>
      </w:r>
      <w:r>
        <w:rPr>
          <w:rFonts w:ascii="Times New Roman" w:hAnsi="Times New Roman"/>
          <w:bCs/>
          <w:sz w:val="28"/>
          <w:szCs w:val="28"/>
          <w:lang w:val="uk-UA"/>
        </w:rPr>
        <w:t>25</w:t>
      </w:r>
      <w:r w:rsidR="0033394D" w:rsidRPr="00B06CB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256734" w:rsidRPr="00B06CB8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06CB8">
        <w:rPr>
          <w:rFonts w:ascii="Times New Roman" w:hAnsi="Times New Roman"/>
          <w:bCs/>
          <w:sz w:val="28"/>
          <w:szCs w:val="28"/>
          <w:lang w:val="uk-UA"/>
        </w:rPr>
        <w:t xml:space="preserve"> по</w:t>
      </w:r>
      <w:r w:rsidR="00BF4B1F" w:rsidRPr="00B06C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87CE5" w:rsidRPr="00B06CB8">
        <w:rPr>
          <w:rFonts w:ascii="Times New Roman" w:hAnsi="Times New Roman"/>
          <w:bCs/>
          <w:sz w:val="28"/>
          <w:szCs w:val="28"/>
          <w:lang w:val="uk-UA"/>
        </w:rPr>
        <w:t>вул.</w:t>
      </w:r>
      <w:r w:rsidR="00860E5C">
        <w:rPr>
          <w:rFonts w:ascii="Times New Roman" w:hAnsi="Times New Roman"/>
          <w:bCs/>
          <w:sz w:val="28"/>
          <w:szCs w:val="28"/>
          <w:lang w:val="uk-UA"/>
        </w:rPr>
        <w:t>Вірьовченка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71D20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860E5C">
        <w:rPr>
          <w:rFonts w:ascii="Times New Roman" w:hAnsi="Times New Roman"/>
          <w:bCs/>
          <w:sz w:val="28"/>
          <w:szCs w:val="28"/>
          <w:lang w:val="uk-UA"/>
        </w:rPr>
        <w:t>авлівка</w:t>
      </w:r>
      <w:proofErr w:type="spellEnd"/>
      <w:r w:rsidR="00D71D2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</w:t>
      </w:r>
      <w:r w:rsidR="00256734" w:rsidRPr="00B06C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06CB8">
        <w:rPr>
          <w:rFonts w:ascii="Times New Roman" w:hAnsi="Times New Roman"/>
          <w:bCs/>
          <w:sz w:val="28"/>
          <w:szCs w:val="28"/>
          <w:lang w:val="uk-UA"/>
        </w:rPr>
        <w:t xml:space="preserve">Вінницького району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EB7A0F" w:rsidRDefault="00EB7A0F" w:rsidP="00FB5C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D71D20">
        <w:rPr>
          <w:rFonts w:ascii="Times New Roman" w:hAnsi="Times New Roman"/>
          <w:bCs/>
          <w:sz w:val="28"/>
          <w:szCs w:val="28"/>
          <w:lang w:val="uk-UA"/>
        </w:rPr>
        <w:t>3</w:t>
      </w:r>
      <w:r w:rsidR="00860E5C">
        <w:rPr>
          <w:rFonts w:ascii="Times New Roman" w:hAnsi="Times New Roman"/>
          <w:bCs/>
          <w:sz w:val="28"/>
          <w:szCs w:val="28"/>
          <w:lang w:val="uk-UA"/>
        </w:rPr>
        <w:t>3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  <w:r w:rsidRPr="00EB7A0F">
        <w:t xml:space="preserve"> </w:t>
      </w:r>
      <w:r w:rsidRPr="00EB7A0F">
        <w:rPr>
          <w:rFonts w:ascii="Times New Roman" w:hAnsi="Times New Roman"/>
          <w:bCs/>
          <w:sz w:val="28"/>
          <w:szCs w:val="28"/>
          <w:lang w:val="uk-UA"/>
        </w:rPr>
        <w:t xml:space="preserve">по </w:t>
      </w:r>
      <w:proofErr w:type="spellStart"/>
      <w:r w:rsidR="00860E5C" w:rsidRPr="00860E5C">
        <w:rPr>
          <w:rFonts w:ascii="Times New Roman" w:hAnsi="Times New Roman"/>
          <w:bCs/>
          <w:sz w:val="28"/>
          <w:szCs w:val="28"/>
          <w:lang w:val="uk-UA"/>
        </w:rPr>
        <w:t>вул.Вірьовченка</w:t>
      </w:r>
      <w:proofErr w:type="spellEnd"/>
      <w:r w:rsidR="00860E5C" w:rsidRPr="00860E5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proofErr w:type="spellStart"/>
      <w:r w:rsidR="00860E5C" w:rsidRPr="00860E5C">
        <w:rPr>
          <w:rFonts w:ascii="Times New Roman" w:hAnsi="Times New Roman"/>
          <w:bCs/>
          <w:sz w:val="28"/>
          <w:szCs w:val="28"/>
          <w:lang w:val="uk-UA"/>
        </w:rPr>
        <w:t>с.Павлівка</w:t>
      </w:r>
      <w:proofErr w:type="spellEnd"/>
      <w:r w:rsidR="00860E5C" w:rsidRPr="00860E5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Pr="00EB7A0F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Pr="00EB7A0F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Default="00B06CB8" w:rsidP="00FB5C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2.Гр.</w:t>
      </w:r>
      <w:r w:rsidR="00EB7A0F" w:rsidRPr="00EB7A0F">
        <w:t xml:space="preserve"> </w:t>
      </w:r>
      <w:proofErr w:type="spellStart"/>
      <w:r w:rsidR="00860E5C" w:rsidRPr="00860E5C">
        <w:rPr>
          <w:rFonts w:ascii="Times New Roman" w:hAnsi="Times New Roman"/>
          <w:bCs/>
          <w:sz w:val="28"/>
          <w:szCs w:val="28"/>
          <w:lang w:val="uk-UA"/>
        </w:rPr>
        <w:t>Любін</w:t>
      </w:r>
      <w:proofErr w:type="spellEnd"/>
      <w:r w:rsidR="00860E5C" w:rsidRPr="00860E5C">
        <w:rPr>
          <w:rFonts w:ascii="Times New Roman" w:hAnsi="Times New Roman"/>
          <w:bCs/>
          <w:sz w:val="28"/>
          <w:szCs w:val="28"/>
          <w:lang w:val="uk-UA"/>
        </w:rPr>
        <w:t xml:space="preserve"> Світлані Іванівні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виготов</w:t>
      </w:r>
      <w:r w:rsidR="004D3624" w:rsidRPr="00B06CB8">
        <w:rPr>
          <w:rFonts w:ascii="Times New Roman" w:hAnsi="Times New Roman"/>
          <w:bCs/>
          <w:sz w:val="28"/>
          <w:szCs w:val="28"/>
          <w:lang w:val="uk-UA"/>
        </w:rPr>
        <w:t>ити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D3624" w:rsidRPr="00B06CB8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D3624" w:rsidRPr="00B06CB8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4D3624" w:rsidRPr="00B06CB8">
        <w:rPr>
          <w:rFonts w:ascii="Times New Roman" w:hAnsi="Times New Roman"/>
          <w:bCs/>
          <w:sz w:val="28"/>
          <w:szCs w:val="28"/>
          <w:lang w:val="uk-UA"/>
        </w:rPr>
        <w:t>о до вимог чинного законодавства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Default="00B06CB8" w:rsidP="00FB5C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3.Після виготовлення технічної документації подати її на затвердження до міської ради.</w:t>
      </w:r>
    </w:p>
    <w:p w:rsidR="001A4C7A" w:rsidRPr="00B06CB8" w:rsidRDefault="00B06CB8" w:rsidP="00A601D0">
      <w:pPr>
        <w:tabs>
          <w:tab w:val="left" w:pos="2985"/>
        </w:tabs>
        <w:spacing w:after="0" w:line="240" w:lineRule="auto"/>
        <w:ind w:right="-142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bookmarkStart w:id="0" w:name="_GoBack"/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4</w:t>
      </w:r>
      <w:r w:rsidR="001A4C7A" w:rsidRPr="00B06CB8">
        <w:rPr>
          <w:rFonts w:ascii="Times New Roman" w:hAnsi="Times New Roman"/>
          <w:sz w:val="28"/>
          <w:szCs w:val="28"/>
          <w:lang w:val="uk-UA"/>
        </w:rPr>
        <w:t>.</w:t>
      </w:r>
      <w:r w:rsidR="001A4C7A" w:rsidRPr="00B06CB8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1A4C7A" w:rsidRPr="00B06CB8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bookmarkEnd w:id="0"/>
    <w:p w:rsidR="0087494E" w:rsidRPr="00FB5CAD" w:rsidRDefault="0087494E" w:rsidP="00FB5CA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C23241" w:rsidRPr="00B06CB8" w:rsidRDefault="00B06CB8" w:rsidP="00FB5CAD">
      <w:pPr>
        <w:pStyle w:val="a4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proofErr w:type="spellStart"/>
      <w:r w:rsidRPr="00B06CB8">
        <w:rPr>
          <w:b/>
          <w:sz w:val="28"/>
          <w:szCs w:val="28"/>
        </w:rPr>
        <w:t>Погребищенський</w:t>
      </w:r>
      <w:proofErr w:type="spellEnd"/>
      <w:r w:rsidRPr="00B06CB8">
        <w:rPr>
          <w:b/>
          <w:sz w:val="28"/>
          <w:szCs w:val="28"/>
        </w:rPr>
        <w:t xml:space="preserve"> м</w:t>
      </w:r>
      <w:r w:rsidR="001A4C7A" w:rsidRPr="00B06CB8">
        <w:rPr>
          <w:b/>
          <w:sz w:val="28"/>
          <w:szCs w:val="28"/>
        </w:rPr>
        <w:t>іський  голова                                    С.В</w:t>
      </w:r>
      <w:r w:rsidRPr="00B06CB8">
        <w:rPr>
          <w:b/>
          <w:sz w:val="28"/>
          <w:szCs w:val="28"/>
        </w:rPr>
        <w:t>ОЛИНСЬКИЙ</w:t>
      </w:r>
    </w:p>
    <w:sectPr w:rsidR="00C23241" w:rsidRPr="00B06CB8" w:rsidSect="00FB5CAD">
      <w:pgSz w:w="11907" w:h="16839" w:code="9"/>
      <w:pgMar w:top="851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2A65"/>
    <w:rsid w:val="00160055"/>
    <w:rsid w:val="001A4C7A"/>
    <w:rsid w:val="001F46B0"/>
    <w:rsid w:val="00256734"/>
    <w:rsid w:val="00297B13"/>
    <w:rsid w:val="00304091"/>
    <w:rsid w:val="00317446"/>
    <w:rsid w:val="0033394D"/>
    <w:rsid w:val="00385534"/>
    <w:rsid w:val="003914DE"/>
    <w:rsid w:val="00402717"/>
    <w:rsid w:val="004D3624"/>
    <w:rsid w:val="005A0493"/>
    <w:rsid w:val="00606D34"/>
    <w:rsid w:val="006A33A2"/>
    <w:rsid w:val="006F5B6A"/>
    <w:rsid w:val="00773856"/>
    <w:rsid w:val="007B2096"/>
    <w:rsid w:val="0081342E"/>
    <w:rsid w:val="00860E5C"/>
    <w:rsid w:val="00870D21"/>
    <w:rsid w:val="0087494E"/>
    <w:rsid w:val="008A3AE8"/>
    <w:rsid w:val="008D6670"/>
    <w:rsid w:val="00956534"/>
    <w:rsid w:val="009E4F6B"/>
    <w:rsid w:val="00A601D0"/>
    <w:rsid w:val="00B06CB8"/>
    <w:rsid w:val="00B31307"/>
    <w:rsid w:val="00B52E0B"/>
    <w:rsid w:val="00BF4B1F"/>
    <w:rsid w:val="00C227D5"/>
    <w:rsid w:val="00C23241"/>
    <w:rsid w:val="00C36CA8"/>
    <w:rsid w:val="00D71D20"/>
    <w:rsid w:val="00D87CE5"/>
    <w:rsid w:val="00DA238C"/>
    <w:rsid w:val="00DB10AC"/>
    <w:rsid w:val="00DC45DA"/>
    <w:rsid w:val="00EB7A0F"/>
    <w:rsid w:val="00F05318"/>
    <w:rsid w:val="00F922E0"/>
    <w:rsid w:val="00FA5864"/>
    <w:rsid w:val="00FB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0C462-3BEE-4F43-9B7A-2D4B5856B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2021-05-12T06:26:00Z</cp:lastPrinted>
  <dcterms:created xsi:type="dcterms:W3CDTF">2021-05-12T06:26:00Z</dcterms:created>
  <dcterms:modified xsi:type="dcterms:W3CDTF">2021-05-28T09:08:00Z</dcterms:modified>
</cp:coreProperties>
</file>